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265" w:rsidRDefault="00B15265" w:rsidP="00B15265">
      <w:pPr>
        <w:pStyle w:val="Bijlageondertitel"/>
      </w:pPr>
      <w:bookmarkStart w:id="0" w:name="_Toc506458774"/>
      <w:bookmarkStart w:id="1" w:name="_Toc513124441"/>
      <w:bookmarkStart w:id="2" w:name="_Toc514243815"/>
      <w:bookmarkStart w:id="3" w:name="_Toc510458751"/>
      <w:bookmarkStart w:id="4" w:name="_Toc511894953"/>
      <w:bookmarkStart w:id="5" w:name="_Toc511899370"/>
      <w:bookmarkStart w:id="6" w:name="_Toc514322241"/>
      <w:r>
        <w:t>Modelformulier referentiewerken</w:t>
      </w:r>
      <w:bookmarkEnd w:id="0"/>
      <w:bookmarkEnd w:id="1"/>
      <w:bookmarkEnd w:id="2"/>
      <w:bookmarkEnd w:id="6"/>
    </w:p>
    <w:p w:rsidR="00B15265" w:rsidRDefault="00B15265" w:rsidP="00B15265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598"/>
        <w:gridCol w:w="4908"/>
      </w:tblGrid>
      <w:tr w:rsidR="00B15265" w:rsidRPr="00FF3E04" w:rsidTr="007D6D54">
        <w:trPr>
          <w:cantSplit/>
          <w:trHeight w:val="340"/>
          <w:tblHeader/>
        </w:trPr>
        <w:tc>
          <w:tcPr>
            <w:tcW w:w="8506" w:type="dxa"/>
            <w:gridSpan w:val="2"/>
            <w:shd w:val="clear" w:color="auto" w:fill="595959" w:themeFill="text1" w:themeFillTint="A6"/>
            <w:vAlign w:val="center"/>
          </w:tcPr>
          <w:p w:rsidR="00B15265" w:rsidRPr="006D7055" w:rsidRDefault="00B15265" w:rsidP="007D6D54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Aanvrager</w:t>
            </w: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t>Naam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t>Adres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t>P</w:t>
            </w:r>
            <w:r w:rsidRPr="00FF3E04">
              <w:t xml:space="preserve">ostcode </w:t>
            </w:r>
            <w:r>
              <w:t xml:space="preserve">en </w:t>
            </w:r>
            <w:r w:rsidRPr="00FF3E04">
              <w:t>vestigingsplaats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8506" w:type="dxa"/>
            <w:gridSpan w:val="2"/>
            <w:shd w:val="clear" w:color="auto" w:fill="595959" w:themeFill="text1" w:themeFillTint="A6"/>
            <w:vAlign w:val="center"/>
          </w:tcPr>
          <w:p w:rsidR="00B15265" w:rsidRPr="006D7055" w:rsidRDefault="00B15265" w:rsidP="007D6D54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Referentiewerk</w:t>
            </w: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t>Naam project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t>Referentiewerk heeft betrekking op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Default="00B15265" w:rsidP="007D6D54">
            <w:r w:rsidRPr="00FF3E04">
              <w:sym w:font="Wingdings" w:char="F06F"/>
            </w:r>
            <w:r w:rsidRPr="00FF3E04">
              <w:t xml:space="preserve"> </w:t>
            </w:r>
            <w:r>
              <w:t>kerncompetentie A</w:t>
            </w:r>
          </w:p>
          <w:p w:rsidR="00B15265" w:rsidRPr="00FF3E04" w:rsidRDefault="00B15265" w:rsidP="007D6D54">
            <w:r w:rsidRPr="00FF3E04">
              <w:sym w:font="Wingdings" w:char="F06F"/>
            </w:r>
            <w:r w:rsidRPr="00FF3E04">
              <w:t xml:space="preserve"> </w:t>
            </w:r>
            <w:r>
              <w:t>kerncompetentie B</w:t>
            </w:r>
          </w:p>
          <w:p w:rsidR="00B15265" w:rsidRPr="00FF3E04" w:rsidRDefault="00B15265" w:rsidP="007D6D54">
            <w:r w:rsidRPr="00FF3E04">
              <w:sym w:font="Wingdings" w:char="F06F"/>
            </w:r>
            <w:r w:rsidRPr="00FF3E04">
              <w:t xml:space="preserve"> </w:t>
            </w:r>
            <w:r>
              <w:t>kerncompetentie C</w:t>
            </w:r>
          </w:p>
          <w:p w:rsidR="00B15265" w:rsidRPr="00FF3E04" w:rsidRDefault="00B15265" w:rsidP="007D6D54">
            <w:r w:rsidRPr="00FF3E04">
              <w:sym w:font="Wingdings" w:char="F06F"/>
            </w:r>
            <w:r w:rsidRPr="00FF3E04">
              <w:t xml:space="preserve"> </w:t>
            </w:r>
            <w:r>
              <w:t>kerncompetentie D</w:t>
            </w:r>
          </w:p>
          <w:p w:rsidR="00B15265" w:rsidRDefault="00B15265" w:rsidP="007D6D54">
            <w:r w:rsidRPr="00FF3E04">
              <w:sym w:font="Wingdings" w:char="F06F"/>
            </w:r>
            <w:r w:rsidRPr="00FF3E04">
              <w:t xml:space="preserve"> </w:t>
            </w:r>
            <w:r>
              <w:t>kerncompetentie E</w:t>
            </w:r>
          </w:p>
          <w:p w:rsidR="00B15265" w:rsidRPr="00FF3E04" w:rsidRDefault="00B15265" w:rsidP="007D6D54">
            <w:r w:rsidRPr="00FF3E04">
              <w:sym w:font="Wingdings" w:char="F06F"/>
            </w:r>
            <w:r w:rsidRPr="00FF3E04">
              <w:t xml:space="preserve"> </w:t>
            </w:r>
            <w:r>
              <w:t>kerncompetentie F</w:t>
            </w: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8506" w:type="dxa"/>
            <w:gridSpan w:val="2"/>
            <w:shd w:val="clear" w:color="auto" w:fill="595959" w:themeFill="text1" w:themeFillTint="A6"/>
            <w:vAlign w:val="center"/>
          </w:tcPr>
          <w:p w:rsidR="00B15265" w:rsidRPr="006D7055" w:rsidRDefault="00B15265" w:rsidP="007D6D54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Opdrachtgever referentiewerk</w:t>
            </w: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t>Naam instantie / bedrijf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t>Co</w:t>
            </w:r>
            <w:r w:rsidRPr="00FF3E04">
              <w:t>nt</w:t>
            </w:r>
            <w:r>
              <w:t>actpersoon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16197C" w:rsidRDefault="00B15265" w:rsidP="007D6D54">
            <w:r>
              <w:t>Telefoonnummer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16197C" w:rsidRDefault="00B15265" w:rsidP="007D6D54">
            <w:r>
              <w:t>E-mail</w:t>
            </w:r>
            <w:r w:rsidRPr="0016197C">
              <w:t>adres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8506" w:type="dxa"/>
            <w:gridSpan w:val="2"/>
            <w:shd w:val="clear" w:color="auto" w:fill="595959" w:themeFill="text1" w:themeFillTint="A6"/>
            <w:vAlign w:val="center"/>
          </w:tcPr>
          <w:p w:rsidR="00B15265" w:rsidRPr="006D7055" w:rsidRDefault="00B15265" w:rsidP="007D6D54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N</w:t>
            </w:r>
            <w:r w:rsidRPr="006D7055">
              <w:rPr>
                <w:b/>
                <w:color w:val="FFFFFF" w:themeColor="background1"/>
              </w:rPr>
              <w:t>ad</w:t>
            </w:r>
            <w:r>
              <w:rPr>
                <w:b/>
                <w:color w:val="FFFFFF" w:themeColor="background1"/>
              </w:rPr>
              <w:t>ere informatie referentie</w:t>
            </w: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16197C" w:rsidRDefault="00B15265" w:rsidP="007D6D54">
            <w:r>
              <w:t xml:space="preserve">Locatiegegevens of adres. Optioneel: </w:t>
            </w:r>
            <w:r w:rsidRPr="0016197C">
              <w:t>een si</w:t>
            </w:r>
            <w:r>
              <w:t>tuatietekening of kaart (bijv. Google M</w:t>
            </w:r>
            <w:r w:rsidRPr="0016197C">
              <w:t>aps) waarop aangeduid de exacte locatie van het werkge</w:t>
            </w:r>
            <w:r>
              <w:t>bied van het referentieproject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t xml:space="preserve">Datum van </w:t>
            </w:r>
            <w:r w:rsidRPr="00FF3E04">
              <w:t>opdrachtverlening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t>Opdracht</w:t>
            </w:r>
            <w:r w:rsidRPr="00FF3E04">
              <w:t>som</w:t>
            </w:r>
            <w:r>
              <w:t xml:space="preserve"> (excl. BTW)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t>G</w:t>
            </w:r>
            <w:r w:rsidRPr="00FF3E04">
              <w:t>efactureerd bedrag (</w:t>
            </w:r>
            <w:r>
              <w:t xml:space="preserve">incl. meer- en minderwerk, </w:t>
            </w:r>
            <w:r w:rsidRPr="00FF3E04">
              <w:t>excl. BTW)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t>O</w:t>
            </w:r>
            <w:r w:rsidRPr="00FF3E04">
              <w:t xml:space="preserve">orspronkelijke opleverdatum bij </w:t>
            </w:r>
            <w:r>
              <w:t>opdrachtverstrekking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t>Datum van oplevering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t>Contractvoorwaarden (bijv. algemene voorwaarden, UAV, UAV-gc)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lastRenderedPageBreak/>
              <w:t>U</w:t>
            </w:r>
            <w:r w:rsidRPr="00FF3E04">
              <w:t>itgevoerd in samenwerki</w:t>
            </w:r>
            <w:r>
              <w:t>ngsverband?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Default="00B15265" w:rsidP="007D6D54">
            <w:r w:rsidRPr="00FF3E04">
              <w:sym w:font="Wingdings" w:char="F06F"/>
            </w:r>
            <w:r>
              <w:t xml:space="preserve"> nee</w:t>
            </w:r>
          </w:p>
          <w:p w:rsidR="00B15265" w:rsidRPr="00F14800" w:rsidRDefault="00B15265" w:rsidP="007D6D54">
            <w:r w:rsidRPr="00FF3E04">
              <w:sym w:font="Wingdings" w:char="F06F"/>
            </w:r>
            <w:r>
              <w:t xml:space="preserve"> ja (vul hieronder verder in)</w:t>
            </w: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t xml:space="preserve">Namen overige participanten </w:t>
            </w:r>
            <w:r w:rsidRPr="00FF3E04">
              <w:t>samenwerkingsverband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  <w:tr w:rsidR="00B15265" w:rsidRPr="00FF3E04" w:rsidTr="007D6D54">
        <w:trPr>
          <w:cantSplit/>
          <w:trHeight w:val="340"/>
          <w:tblHeader/>
        </w:trPr>
        <w:tc>
          <w:tcPr>
            <w:tcW w:w="3598" w:type="dxa"/>
            <w:shd w:val="clear" w:color="auto" w:fill="EEECE1" w:themeFill="background2"/>
            <w:vAlign w:val="center"/>
          </w:tcPr>
          <w:p w:rsidR="00B15265" w:rsidRPr="00FF3E04" w:rsidRDefault="00B15265" w:rsidP="007D6D54">
            <w:r>
              <w:t>Bedrag in euro’s en o</w:t>
            </w:r>
            <w:r w:rsidRPr="00FF3E04">
              <w:t xml:space="preserve">mschrijving van </w:t>
            </w:r>
            <w:r>
              <w:t>de werkzaamheden,</w:t>
            </w:r>
            <w:r w:rsidRPr="00FF3E04">
              <w:t xml:space="preserve"> dat binnen </w:t>
            </w:r>
            <w:r>
              <w:t xml:space="preserve">het samenwerkingsverband </w:t>
            </w:r>
            <w:r w:rsidRPr="00FF3E04">
              <w:t xml:space="preserve">door de </w:t>
            </w:r>
            <w:r>
              <w:t>inschrijver is verricht, waaruit blijkt dat het referentiewerk als bewijsmiddel invulling geeft op de gevraagde technische bekwaamheid. Eventueel aangevuld met projectbladen. Totaal maximaal 4 bladzijden A4 formaat.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15265" w:rsidRPr="00FF3E04" w:rsidRDefault="00B15265" w:rsidP="007D6D54">
            <w:pPr>
              <w:rPr>
                <w:highlight w:val="lightGray"/>
              </w:rPr>
            </w:pPr>
          </w:p>
        </w:tc>
      </w:tr>
    </w:tbl>
    <w:p w:rsidR="00B15265" w:rsidRDefault="00B15265" w:rsidP="00B15265">
      <w:bookmarkStart w:id="7" w:name="_Toc417245488"/>
      <w:bookmarkEnd w:id="3"/>
      <w:bookmarkEnd w:id="4"/>
      <w:bookmarkEnd w:id="5"/>
      <w:bookmarkEnd w:id="7"/>
    </w:p>
    <w:p w:rsidR="000B46D8" w:rsidRDefault="000B46D8">
      <w:bookmarkStart w:id="8" w:name="_GoBack"/>
      <w:bookmarkEnd w:id="8"/>
    </w:p>
    <w:sectPr w:rsidR="000B46D8" w:rsidSect="00B15265">
      <w:headerReference w:type="default" r:id="rId6"/>
      <w:pgSz w:w="11906" w:h="16838" w:code="9"/>
      <w:pgMar w:top="2665" w:right="1644" w:bottom="1531" w:left="1758" w:header="0" w:footer="564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2A5366" w:rsidTr="000C58E5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:rsidR="002A5366" w:rsidRDefault="00B15265" w:rsidP="000C58E5">
          <w:pPr>
            <w:pStyle w:val="Koptekst"/>
            <w:framePr w:wrap="auto" w:vAnchor="margin" w:hAnchor="text" w:xAlign="left" w:yAlign="inline"/>
            <w:suppressOverlap w:val="0"/>
          </w:pPr>
          <w:r>
            <w:t>Gemeente Amsterdam</w:t>
          </w:r>
        </w:p>
        <w:p w:rsidR="002A5366" w:rsidRPr="00B95E2E" w:rsidRDefault="00B15265" w:rsidP="00FD3A0B">
          <w:pPr>
            <w:pStyle w:val="Koptekst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REF titel \h  \* MERGEFORMAT </w:instrText>
          </w:r>
          <w:r>
            <w:fldChar w:fldCharType="separate"/>
          </w:r>
          <w:r>
            <w:t>Selectieleidraad</w:t>
          </w:r>
          <w:r w:rsidRPr="00041C8D">
            <w:t xml:space="preserve"> </w:t>
          </w:r>
        </w:p>
        <w:p w:rsidR="002A5366" w:rsidRPr="00E37CE6" w:rsidRDefault="00B15265" w:rsidP="00FD3A0B">
          <w:pPr>
            <w:pStyle w:val="Koptekst"/>
            <w:framePr w:wrap="auto" w:vAnchor="margin" w:hAnchor="text" w:xAlign="left" w:yAlign="inline"/>
            <w:suppressOverlap w:val="0"/>
            <w:rPr>
              <w:color w:val="000000" w:themeColor="text1"/>
            </w:rPr>
          </w:pPr>
          <w:r>
            <w:fldChar w:fldCharType="end"/>
          </w:r>
          <w:r w:rsidRPr="00E37CE6">
            <w:rPr>
              <w:color w:val="000000" w:themeColor="text1"/>
            </w:rPr>
            <w:fldChar w:fldCharType="begin"/>
          </w:r>
          <w:r w:rsidRPr="00E37CE6">
            <w:rPr>
              <w:color w:val="000000" w:themeColor="text1"/>
            </w:rPr>
            <w:instrText xml:space="preserve"> REF ondertitel \h  \* MERGEFORMAT </w:instrText>
          </w:r>
          <w:r w:rsidRPr="00E37CE6">
            <w:rPr>
              <w:color w:val="000000" w:themeColor="text1"/>
            </w:rPr>
          </w:r>
          <w:r w:rsidRPr="00E37CE6">
            <w:rPr>
              <w:color w:val="000000" w:themeColor="text1"/>
            </w:rPr>
            <w:fldChar w:fldCharType="separate"/>
          </w:r>
          <w:r w:rsidRPr="00E37CE6">
            <w:rPr>
              <w:color w:val="000000" w:themeColor="text1"/>
            </w:rPr>
            <w:t>Niet openbare procedure</w:t>
          </w:r>
        </w:p>
        <w:p w:rsidR="002A5366" w:rsidRPr="008536CA" w:rsidRDefault="00B15265" w:rsidP="000C58E5">
          <w:pPr>
            <w:pStyle w:val="Koptekst"/>
            <w:framePr w:wrap="auto" w:vAnchor="margin" w:hAnchor="text" w:xAlign="left" w:yAlign="inline"/>
            <w:suppressOverlap w:val="0"/>
          </w:pPr>
          <w:r w:rsidRPr="00E37CE6">
            <w:rPr>
              <w:color w:val="000000" w:themeColor="text1"/>
            </w:rPr>
            <w:t>Contract Al</w:t>
          </w:r>
          <w:r w:rsidRPr="00E37CE6">
            <w:rPr>
              <w:color w:val="000000" w:themeColor="text1"/>
            </w:rPr>
            <w:fldChar w:fldCharType="end"/>
          </w:r>
          <w:r w:rsidRPr="00E37CE6">
            <w:rPr>
              <w:color w:val="000000" w:themeColor="text1"/>
            </w:rPr>
            <w:t xml:space="preserve"> 2017</w:t>
          </w:r>
          <w:r>
            <w:t>-0057; Parkeergarage Willibrordus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2A5366" w:rsidRPr="004A6DC0" w:rsidRDefault="00B15265" w:rsidP="0049764C">
          <w:pPr>
            <w:pStyle w:val="Koptekst"/>
            <w:framePr w:wrap="auto" w:vAnchor="margin" w:hAnchor="text" w:xAlign="left" w:yAlign="inline"/>
            <w:suppressOverlap w:val="0"/>
          </w:pPr>
          <w:r>
            <w:t>definitief</w:t>
          </w:r>
        </w:p>
        <w:p w:rsidR="002A5366" w:rsidRDefault="00B15265" w:rsidP="0049764C">
          <w:pPr>
            <w:pStyle w:val="Koptekst"/>
            <w:framePr w:wrap="auto" w:vAnchor="margin" w:hAnchor="text" w:xAlign="left" w:yAlign="inline"/>
            <w:suppressOverlap w:val="0"/>
          </w:pPr>
          <w:r>
            <w:t>17 mei 2018</w:t>
          </w:r>
        </w:p>
        <w:p w:rsidR="002A5366" w:rsidRPr="008536CA" w:rsidRDefault="00B15265" w:rsidP="0049764C">
          <w:pPr>
            <w:pStyle w:val="Koptekst"/>
            <w:framePr w:wrap="auto" w:vAnchor="margin" w:hAnchor="text" w:xAlign="left" w:yAlign="inline"/>
            <w:suppressOverlap w:val="0"/>
          </w:pPr>
          <w:r w:rsidRPr="00542A36">
            <w:rPr>
              <w:noProof/>
            </w:rPr>
            <w:t xml:space="preserve">Pagina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PAGE </w:instrText>
          </w:r>
          <w:r w:rsidRPr="00542A36">
            <w:rPr>
              <w:noProof/>
            </w:rPr>
            <w:fldChar w:fldCharType="separate"/>
          </w:r>
          <w:r>
            <w:rPr>
              <w:noProof/>
            </w:rPr>
            <w:t>1</w:t>
          </w:r>
          <w:r w:rsidRPr="00542A36">
            <w:rPr>
              <w:noProof/>
            </w:rPr>
            <w:fldChar w:fldCharType="end"/>
          </w:r>
          <w:r w:rsidRPr="00542A36">
            <w:rPr>
              <w:noProof/>
            </w:rPr>
            <w:t xml:space="preserve"> van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NUMPAGES </w:instrText>
          </w:r>
          <w:r w:rsidRPr="00542A36">
            <w:rPr>
              <w:noProof/>
            </w:rPr>
            <w:fldChar w:fldCharType="separate"/>
          </w:r>
          <w:r>
            <w:rPr>
              <w:noProof/>
            </w:rPr>
            <w:t>2</w:t>
          </w:r>
          <w:r w:rsidRPr="00542A36">
            <w:rPr>
              <w:noProof/>
            </w:rPr>
            <w:fldChar w:fldCharType="end"/>
          </w:r>
        </w:p>
      </w:tc>
    </w:tr>
  </w:tbl>
  <w:p w:rsidR="002A5366" w:rsidRDefault="00B15265" w:rsidP="000C58E5">
    <w:pPr>
      <w:pStyle w:val="Koptekst"/>
      <w:framePr w:wrap="auto" w:vAnchor="margin" w:hAnchor="text" w:xAlign="left" w:yAlign="inline"/>
      <w:suppressOverlap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265"/>
    <w:rsid w:val="000B46D8"/>
    <w:rsid w:val="00177A29"/>
    <w:rsid w:val="002B5524"/>
    <w:rsid w:val="003B3222"/>
    <w:rsid w:val="00424DED"/>
    <w:rsid w:val="00482A4F"/>
    <w:rsid w:val="00527398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15265"/>
    <w:rsid w:val="00BD0C39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15265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Koptekst">
    <w:name w:val="header"/>
    <w:basedOn w:val="Standaard"/>
    <w:link w:val="KoptekstChar"/>
    <w:uiPriority w:val="99"/>
    <w:unhideWhenUsed/>
    <w:rsid w:val="00B15265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B15265"/>
    <w:rPr>
      <w:rFonts w:eastAsia="Calibri"/>
      <w:sz w:val="17"/>
      <w:szCs w:val="17"/>
      <w:lang w:eastAsia="en-US"/>
    </w:rPr>
  </w:style>
  <w:style w:type="table" w:styleId="Tabelraster">
    <w:name w:val="Table Grid"/>
    <w:basedOn w:val="Standaardtabel"/>
    <w:uiPriority w:val="59"/>
    <w:rsid w:val="00B15265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ondertitel">
    <w:name w:val="Bijlage ondertitel"/>
    <w:basedOn w:val="Standaard"/>
    <w:next w:val="Standaard"/>
    <w:qFormat/>
    <w:rsid w:val="00B15265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15265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Koptekst">
    <w:name w:val="header"/>
    <w:basedOn w:val="Standaard"/>
    <w:link w:val="KoptekstChar"/>
    <w:uiPriority w:val="99"/>
    <w:unhideWhenUsed/>
    <w:rsid w:val="00B15265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B15265"/>
    <w:rPr>
      <w:rFonts w:eastAsia="Calibri"/>
      <w:sz w:val="17"/>
      <w:szCs w:val="17"/>
      <w:lang w:eastAsia="en-US"/>
    </w:rPr>
  </w:style>
  <w:style w:type="table" w:styleId="Tabelraster">
    <w:name w:val="Table Grid"/>
    <w:basedOn w:val="Standaardtabel"/>
    <w:uiPriority w:val="59"/>
    <w:rsid w:val="00B15265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ondertitel">
    <w:name w:val="Bijlage ondertitel"/>
    <w:basedOn w:val="Standaard"/>
    <w:next w:val="Standaard"/>
    <w:qFormat/>
    <w:rsid w:val="00B15265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AD7A8CE5.dotm</Template>
  <TotalTime>1</TotalTime>
  <Pages>2</Pages>
  <Words>153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Rooij, Lisa de</dc:creator>
  <cp:lastModifiedBy>Rooij, Lisa de</cp:lastModifiedBy>
  <cp:revision>1</cp:revision>
  <dcterms:created xsi:type="dcterms:W3CDTF">2018-05-17T10:58:00Z</dcterms:created>
  <dcterms:modified xsi:type="dcterms:W3CDTF">2018-05-17T10:59:00Z</dcterms:modified>
</cp:coreProperties>
</file>